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6067" w:rsidRPr="00475AB6" w:rsidRDefault="00696067" w:rsidP="00F3788B">
      <w:pPr>
        <w:jc w:val="right"/>
        <w:rPr>
          <w:rFonts w:ascii="Montserrat" w:hAnsi="Montserrat" w:cs="Arial"/>
          <w:b/>
          <w:sz w:val="16"/>
          <w:szCs w:val="16"/>
          <w:lang w:val="es-MX"/>
        </w:rPr>
      </w:pPr>
    </w:p>
    <w:p w:rsidR="00696067" w:rsidRPr="00475AB6" w:rsidRDefault="00696067" w:rsidP="00F3788B">
      <w:pPr>
        <w:jc w:val="right"/>
        <w:rPr>
          <w:rFonts w:ascii="Montserrat" w:hAnsi="Montserrat" w:cs="Arial"/>
          <w:b/>
          <w:sz w:val="16"/>
          <w:szCs w:val="16"/>
          <w:lang w:val="es-MX"/>
        </w:rPr>
      </w:pPr>
    </w:p>
    <w:p w:rsidR="00A723C8" w:rsidRPr="00475AB6" w:rsidRDefault="00475AB6" w:rsidP="00A723C8">
      <w:pPr>
        <w:pStyle w:val="Ttulo5"/>
        <w:tabs>
          <w:tab w:val="clear" w:pos="1008"/>
        </w:tabs>
        <w:spacing w:before="0" w:after="0"/>
        <w:ind w:left="0" w:firstLine="0"/>
        <w:rPr>
          <w:rFonts w:ascii="Montserrat" w:hAnsi="Montserrat" w:cs="Arial"/>
          <w:bCs w:val="0"/>
          <w:i w:val="0"/>
          <w:sz w:val="16"/>
          <w:szCs w:val="16"/>
          <w:lang w:val="es-MX"/>
        </w:rPr>
      </w:pPr>
      <w:r w:rsidRPr="00475AB6">
        <w:rPr>
          <w:rFonts w:ascii="Montserrat" w:hAnsi="Montserrat" w:cs="Arial"/>
          <w:bCs w:val="0"/>
          <w:i w:val="0"/>
          <w:sz w:val="16"/>
          <w:szCs w:val="16"/>
          <w:lang w:val="es-MX"/>
        </w:rPr>
        <w:t>ANEXO NÚMERO 5 (CINCO)</w:t>
      </w:r>
    </w:p>
    <w:p w:rsidR="00A723C8" w:rsidRPr="00475AB6" w:rsidRDefault="00475AB6" w:rsidP="00A723C8">
      <w:pPr>
        <w:pStyle w:val="Textoindependiente210"/>
        <w:rPr>
          <w:rFonts w:ascii="Montserrat" w:hAnsi="Montserrat" w:cs="Arial"/>
          <w:b/>
          <w:i/>
          <w:sz w:val="16"/>
          <w:szCs w:val="16"/>
        </w:rPr>
      </w:pPr>
      <w:r w:rsidRPr="00475AB6">
        <w:rPr>
          <w:rFonts w:ascii="Montserrat" w:hAnsi="Montserrat" w:cs="Arial"/>
          <w:b/>
          <w:i/>
          <w:sz w:val="16"/>
          <w:szCs w:val="16"/>
        </w:rPr>
        <w:t>INSTITUTO MEXICANO DEL SEGURO SOCIAL</w:t>
      </w:r>
    </w:p>
    <w:p w:rsidR="00A723C8" w:rsidRPr="00475AB6" w:rsidRDefault="00475AB6" w:rsidP="00A723C8">
      <w:pPr>
        <w:pStyle w:val="Textoindependiente210"/>
        <w:rPr>
          <w:rFonts w:ascii="Montserrat" w:hAnsi="Montserrat" w:cs="Arial"/>
          <w:b/>
          <w:sz w:val="16"/>
          <w:szCs w:val="16"/>
        </w:rPr>
      </w:pPr>
      <w:r w:rsidRPr="00475AB6">
        <w:rPr>
          <w:rFonts w:ascii="Montserrat" w:hAnsi="Montserrat" w:cs="Arial"/>
          <w:b/>
          <w:sz w:val="16"/>
          <w:szCs w:val="16"/>
        </w:rPr>
        <w:t>CONVOCANTE</w:t>
      </w:r>
    </w:p>
    <w:p w:rsidR="00A723C8" w:rsidRPr="00475AB6" w:rsidRDefault="00A723C8" w:rsidP="00A723C8">
      <w:pPr>
        <w:jc w:val="both"/>
        <w:rPr>
          <w:rFonts w:ascii="Montserrat" w:hAnsi="Montserrat" w:cs="Arial"/>
          <w:b/>
          <w:bCs/>
          <w:sz w:val="16"/>
          <w:szCs w:val="16"/>
        </w:rPr>
      </w:pPr>
    </w:p>
    <w:p w:rsidR="00A723C8" w:rsidRPr="00475AB6" w:rsidRDefault="00475AB6" w:rsidP="00A723C8">
      <w:pPr>
        <w:jc w:val="both"/>
        <w:rPr>
          <w:rFonts w:ascii="Montserrat" w:hAnsi="Montserrat" w:cs="Arial"/>
          <w:sz w:val="16"/>
          <w:szCs w:val="16"/>
        </w:rPr>
      </w:pPr>
      <w:r w:rsidRPr="00475AB6">
        <w:rPr>
          <w:rFonts w:ascii="Montserrat" w:hAnsi="Montserrat" w:cs="Arial"/>
          <w:b/>
          <w:bCs/>
          <w:color w:val="FF0000"/>
          <w:sz w:val="16"/>
          <w:szCs w:val="16"/>
        </w:rPr>
        <w:t>(__________</w:t>
      </w:r>
      <w:r w:rsidRPr="00475AB6">
        <w:rPr>
          <w:rFonts w:ascii="Montserrat" w:hAnsi="Montserrat" w:cs="Arial"/>
          <w:b/>
          <w:bCs/>
          <w:color w:val="FF0000"/>
          <w:sz w:val="16"/>
          <w:szCs w:val="16"/>
          <w:u w:val="single"/>
        </w:rPr>
        <w:t>NOMBRE</w:t>
      </w:r>
      <w:r w:rsidRPr="00475AB6">
        <w:rPr>
          <w:rFonts w:ascii="Montserrat" w:hAnsi="Montserrat" w:cs="Arial"/>
          <w:b/>
          <w:bCs/>
          <w:color w:val="FF0000"/>
          <w:sz w:val="16"/>
          <w:szCs w:val="16"/>
        </w:rPr>
        <w:t>________)</w:t>
      </w:r>
      <w:r w:rsidRPr="00475AB6">
        <w:rPr>
          <w:rFonts w:ascii="Montserrat" w:hAnsi="Montserrat" w:cs="Arial"/>
          <w:color w:val="FF0000"/>
          <w:sz w:val="16"/>
          <w:szCs w:val="16"/>
        </w:rPr>
        <w:t xml:space="preserve"> </w:t>
      </w:r>
      <w:r w:rsidRPr="00475AB6">
        <w:rPr>
          <w:rFonts w:ascii="Montserrat" w:hAnsi="Montserrat" w:cs="Arial"/>
          <w:sz w:val="16"/>
          <w:szCs w:val="16"/>
        </w:rPr>
        <w:t>EN MI CARÁC</w:t>
      </w:r>
      <w:r>
        <w:rPr>
          <w:rFonts w:ascii="Montserrat" w:hAnsi="Montserrat" w:cs="Arial"/>
          <w:sz w:val="16"/>
          <w:szCs w:val="16"/>
        </w:rPr>
        <w:t xml:space="preserve">TER DE REPRESENTANTE LEGAL DE </w:t>
      </w:r>
      <w:r w:rsidRPr="00475AB6">
        <w:rPr>
          <w:rFonts w:ascii="Montserrat" w:hAnsi="Montserrat" w:cs="Arial"/>
          <w:sz w:val="16"/>
          <w:szCs w:val="16"/>
        </w:rPr>
        <w:t xml:space="preserve"> </w:t>
      </w:r>
      <w:r w:rsidRPr="00475AB6">
        <w:rPr>
          <w:rFonts w:ascii="Montserrat" w:hAnsi="Montserrat" w:cs="Arial"/>
          <w:b/>
          <w:bCs/>
          <w:color w:val="FF0000"/>
          <w:sz w:val="16"/>
          <w:szCs w:val="16"/>
        </w:rPr>
        <w:t>(__________</w:t>
      </w:r>
      <w:r w:rsidRPr="00475AB6">
        <w:rPr>
          <w:rFonts w:ascii="Montserrat" w:hAnsi="Montserrat" w:cs="Arial"/>
          <w:b/>
          <w:bCs/>
          <w:color w:val="FF0000"/>
          <w:sz w:val="16"/>
          <w:szCs w:val="16"/>
          <w:u w:val="single"/>
        </w:rPr>
        <w:t>NOMBRE O RAZÓN SOCIAL DE LA EMPRESA</w:t>
      </w:r>
      <w:r w:rsidRPr="00475AB6">
        <w:rPr>
          <w:rFonts w:ascii="Montserrat" w:hAnsi="Montserrat" w:cs="Arial"/>
          <w:b/>
          <w:bCs/>
          <w:color w:val="FF0000"/>
          <w:sz w:val="16"/>
          <w:szCs w:val="16"/>
        </w:rPr>
        <w:t>________)</w:t>
      </w:r>
      <w:r w:rsidRPr="00475AB6">
        <w:rPr>
          <w:rFonts w:ascii="Montserrat" w:hAnsi="Montserrat" w:cs="Arial"/>
          <w:sz w:val="16"/>
          <w:szCs w:val="16"/>
        </w:rPr>
        <w:t xml:space="preserve">, Y EN TÉRMINOS DE LOS DISPUESTO EN LAS BASES DE LA CONVOCATORIA DE </w:t>
      </w:r>
      <w:r w:rsidR="000C0676" w:rsidRPr="00475AB6">
        <w:rPr>
          <w:rFonts w:ascii="Montserrat" w:hAnsi="Montserrat" w:cs="Arial"/>
          <w:sz w:val="16"/>
          <w:szCs w:val="16"/>
        </w:rPr>
        <w:t xml:space="preserve">LA </w:t>
      </w:r>
      <w:r w:rsidR="004C593B" w:rsidRPr="004C593B">
        <w:rPr>
          <w:rFonts w:ascii="Montserrat" w:hAnsi="Montserrat" w:cs="Arial"/>
          <w:b/>
          <w:sz w:val="16"/>
          <w:szCs w:val="16"/>
        </w:rPr>
        <w:t xml:space="preserve">INVITACION A CUANDO MENOS TRES PERSONAS </w:t>
      </w:r>
      <w:bookmarkStart w:id="0" w:name="_GoBack"/>
      <w:bookmarkEnd w:id="0"/>
      <w:r w:rsidRPr="00475AB6">
        <w:rPr>
          <w:rFonts w:ascii="Montserrat" w:hAnsi="Montserrat" w:cs="Arial"/>
          <w:sz w:val="16"/>
          <w:szCs w:val="16"/>
        </w:rPr>
        <w:t>NO.______________________________, MANIFIESTO LO SIGUIENTE:</w:t>
      </w:r>
    </w:p>
    <w:p w:rsidR="00A723C8" w:rsidRPr="00475AB6" w:rsidRDefault="00A723C8" w:rsidP="00A723C8">
      <w:pPr>
        <w:jc w:val="both"/>
        <w:rPr>
          <w:rFonts w:ascii="Montserrat" w:hAnsi="Montserrat" w:cs="Arial"/>
          <w:sz w:val="16"/>
          <w:szCs w:val="16"/>
        </w:rPr>
      </w:pPr>
    </w:p>
    <w:p w:rsidR="00A723C8" w:rsidRPr="00475AB6" w:rsidRDefault="00A723C8" w:rsidP="00A723C8">
      <w:pPr>
        <w:jc w:val="both"/>
        <w:rPr>
          <w:rFonts w:ascii="Montserrat" w:hAnsi="Montserrat" w:cs="Arial"/>
          <w:sz w:val="16"/>
          <w:szCs w:val="16"/>
        </w:rPr>
      </w:pPr>
    </w:p>
    <w:p w:rsidR="00A723C8" w:rsidRPr="00475AB6" w:rsidRDefault="00475AB6" w:rsidP="00A723C8">
      <w:pPr>
        <w:numPr>
          <w:ilvl w:val="0"/>
          <w:numId w:val="3"/>
        </w:numPr>
        <w:jc w:val="both"/>
        <w:rPr>
          <w:rFonts w:ascii="Montserrat" w:hAnsi="Montserrat" w:cs="Arial"/>
          <w:b/>
          <w:bCs/>
          <w:sz w:val="16"/>
          <w:szCs w:val="16"/>
        </w:rPr>
      </w:pPr>
      <w:r w:rsidRPr="00475AB6">
        <w:rPr>
          <w:rFonts w:ascii="Montserrat" w:hAnsi="Montserrat" w:cs="Arial"/>
          <w:sz w:val="16"/>
          <w:szCs w:val="16"/>
        </w:rPr>
        <w:t>BAJO PROTESTA DE DECIR VERDAD, QUE MI REPRESENTADA SE ABSTENDRÁ POR SI MISMA O A TRAVÉS DE INTERPÓSITA PERSONA, DE ADOPTAR CONDUCTAS PARA QUE LOS SERVIDORES PÚBLICOS DEL INSTITUTO, INDUZCAN O ALTEREN LAS EVALUACIONES DE LAS PROPOSICIONES, EL RESULTADO DEL PROCEDIMIENTO, U OTROS ASPECTOS QUE LE OTORGUEN CONDICIONES MÁS VENTAJOSAS CON RELACIÓN A LOS DEMÁS PARTICIPANTES</w:t>
      </w:r>
      <w:r w:rsidRPr="00475AB6">
        <w:rPr>
          <w:rFonts w:ascii="Montserrat" w:hAnsi="Montserrat" w:cs="Arial"/>
          <w:b/>
          <w:bCs/>
          <w:sz w:val="16"/>
          <w:szCs w:val="16"/>
        </w:rPr>
        <w:t xml:space="preserve">. </w:t>
      </w:r>
    </w:p>
    <w:p w:rsidR="00A723C8" w:rsidRPr="00475AB6" w:rsidRDefault="00A723C8" w:rsidP="00A723C8">
      <w:pPr>
        <w:jc w:val="both"/>
        <w:rPr>
          <w:rFonts w:ascii="Montserrat" w:hAnsi="Montserrat" w:cs="Arial"/>
          <w:sz w:val="16"/>
          <w:szCs w:val="16"/>
        </w:rPr>
      </w:pPr>
    </w:p>
    <w:p w:rsidR="00A723C8" w:rsidRPr="00475AB6" w:rsidRDefault="00A723C8" w:rsidP="00A723C8">
      <w:pPr>
        <w:jc w:val="both"/>
        <w:rPr>
          <w:rFonts w:ascii="Montserrat" w:hAnsi="Montserrat" w:cs="Arial"/>
          <w:sz w:val="16"/>
          <w:szCs w:val="16"/>
        </w:rPr>
      </w:pPr>
    </w:p>
    <w:p w:rsidR="00A723C8" w:rsidRPr="00475AB6" w:rsidRDefault="00A723C8" w:rsidP="00A723C8">
      <w:pPr>
        <w:jc w:val="both"/>
        <w:rPr>
          <w:rFonts w:ascii="Montserrat" w:hAnsi="Montserrat" w:cs="Arial"/>
          <w:sz w:val="16"/>
          <w:szCs w:val="16"/>
        </w:rPr>
      </w:pPr>
    </w:p>
    <w:p w:rsidR="00A723C8" w:rsidRPr="00475AB6" w:rsidRDefault="00A723C8" w:rsidP="00A723C8">
      <w:pPr>
        <w:jc w:val="both"/>
        <w:rPr>
          <w:rFonts w:ascii="Montserrat" w:hAnsi="Montserrat" w:cs="Arial"/>
          <w:sz w:val="16"/>
          <w:szCs w:val="16"/>
        </w:rPr>
      </w:pPr>
    </w:p>
    <w:p w:rsidR="00A723C8" w:rsidRPr="00475AB6" w:rsidRDefault="00475AB6" w:rsidP="00A723C8">
      <w:pPr>
        <w:jc w:val="both"/>
        <w:rPr>
          <w:rFonts w:ascii="Montserrat" w:hAnsi="Montserrat" w:cs="Arial"/>
          <w:sz w:val="16"/>
          <w:szCs w:val="16"/>
        </w:rPr>
      </w:pPr>
      <w:r w:rsidRPr="00475AB6">
        <w:rPr>
          <w:rFonts w:ascii="Montserrat" w:hAnsi="Montserrat" w:cs="Arial"/>
          <w:sz w:val="16"/>
          <w:szCs w:val="16"/>
        </w:rPr>
        <w:t>LUGAR Y FECHA:</w:t>
      </w:r>
    </w:p>
    <w:p w:rsidR="00A723C8" w:rsidRPr="00475AB6" w:rsidRDefault="00A723C8" w:rsidP="00A723C8">
      <w:pPr>
        <w:jc w:val="both"/>
        <w:rPr>
          <w:rFonts w:ascii="Montserrat" w:hAnsi="Montserrat" w:cs="Arial"/>
          <w:sz w:val="16"/>
          <w:szCs w:val="16"/>
        </w:rPr>
      </w:pPr>
    </w:p>
    <w:p w:rsidR="00A723C8" w:rsidRPr="00475AB6" w:rsidRDefault="00A723C8" w:rsidP="00A723C8">
      <w:pPr>
        <w:jc w:val="both"/>
        <w:rPr>
          <w:rFonts w:ascii="Montserrat" w:hAnsi="Montserrat" w:cs="Arial"/>
          <w:sz w:val="16"/>
          <w:szCs w:val="16"/>
        </w:rPr>
      </w:pPr>
    </w:p>
    <w:p w:rsidR="00A723C8" w:rsidRPr="00475AB6" w:rsidRDefault="00A723C8" w:rsidP="00A723C8">
      <w:pPr>
        <w:jc w:val="both"/>
        <w:rPr>
          <w:rFonts w:ascii="Montserrat" w:hAnsi="Montserrat" w:cs="Arial"/>
          <w:sz w:val="16"/>
          <w:szCs w:val="16"/>
        </w:rPr>
      </w:pPr>
    </w:p>
    <w:p w:rsidR="00A723C8" w:rsidRPr="00475AB6" w:rsidRDefault="00A723C8" w:rsidP="00A723C8">
      <w:pPr>
        <w:jc w:val="both"/>
        <w:rPr>
          <w:rFonts w:ascii="Montserrat" w:hAnsi="Montserrat" w:cs="Arial"/>
          <w:sz w:val="16"/>
          <w:szCs w:val="16"/>
        </w:rPr>
      </w:pPr>
    </w:p>
    <w:p w:rsidR="00A723C8" w:rsidRPr="00475AB6" w:rsidRDefault="00A723C8" w:rsidP="00A723C8">
      <w:pPr>
        <w:jc w:val="both"/>
        <w:rPr>
          <w:rFonts w:ascii="Montserrat" w:hAnsi="Montserrat" w:cs="Arial"/>
          <w:sz w:val="16"/>
          <w:szCs w:val="16"/>
        </w:rPr>
      </w:pPr>
    </w:p>
    <w:p w:rsidR="00A723C8" w:rsidRPr="00475AB6" w:rsidRDefault="00475AB6" w:rsidP="00A723C8">
      <w:pPr>
        <w:pStyle w:val="Textoindependiente210"/>
        <w:jc w:val="center"/>
        <w:rPr>
          <w:rFonts w:ascii="Montserrat" w:hAnsi="Montserrat" w:cs="Arial"/>
          <w:sz w:val="16"/>
          <w:szCs w:val="16"/>
        </w:rPr>
      </w:pPr>
      <w:r w:rsidRPr="00475AB6">
        <w:rPr>
          <w:rFonts w:ascii="Montserrat" w:hAnsi="Montserrat" w:cs="Arial"/>
          <w:sz w:val="16"/>
          <w:szCs w:val="16"/>
        </w:rPr>
        <w:t>_______________________________________________________________</w:t>
      </w:r>
    </w:p>
    <w:p w:rsidR="00A723C8" w:rsidRPr="00475AB6" w:rsidRDefault="00475AB6" w:rsidP="00A723C8">
      <w:pPr>
        <w:jc w:val="center"/>
        <w:rPr>
          <w:rFonts w:ascii="Montserrat" w:hAnsi="Montserrat" w:cs="Arial"/>
          <w:b/>
          <w:bCs/>
          <w:sz w:val="16"/>
          <w:szCs w:val="16"/>
        </w:rPr>
      </w:pPr>
      <w:r w:rsidRPr="00475AB6">
        <w:rPr>
          <w:rFonts w:ascii="Montserrat" w:hAnsi="Montserrat" w:cs="Arial"/>
          <w:b/>
          <w:bCs/>
          <w:sz w:val="16"/>
          <w:szCs w:val="16"/>
        </w:rPr>
        <w:t>(NOMBRE Y FIRMA DEL REPRESENTANTE LEGAL)</w:t>
      </w:r>
    </w:p>
    <w:p w:rsidR="00A723C8" w:rsidRPr="00475AB6" w:rsidRDefault="00A723C8" w:rsidP="00A723C8">
      <w:pPr>
        <w:jc w:val="center"/>
        <w:rPr>
          <w:rFonts w:ascii="Montserrat" w:hAnsi="Montserrat" w:cs="Arial"/>
          <w:b/>
          <w:bCs/>
          <w:sz w:val="16"/>
          <w:szCs w:val="16"/>
        </w:rPr>
      </w:pPr>
    </w:p>
    <w:p w:rsidR="00A723C8" w:rsidRPr="00475AB6" w:rsidRDefault="00A723C8" w:rsidP="00A723C8">
      <w:pPr>
        <w:jc w:val="center"/>
        <w:rPr>
          <w:rFonts w:ascii="Montserrat" w:hAnsi="Montserrat" w:cs="Arial"/>
          <w:b/>
          <w:bCs/>
          <w:sz w:val="16"/>
          <w:szCs w:val="16"/>
        </w:rPr>
      </w:pPr>
    </w:p>
    <w:p w:rsidR="00A723C8" w:rsidRPr="00475AB6" w:rsidRDefault="00A723C8" w:rsidP="00A723C8">
      <w:pPr>
        <w:jc w:val="center"/>
        <w:rPr>
          <w:rFonts w:ascii="Montserrat" w:hAnsi="Montserrat" w:cs="Arial"/>
          <w:b/>
          <w:bCs/>
          <w:sz w:val="16"/>
          <w:szCs w:val="16"/>
        </w:rPr>
      </w:pPr>
    </w:p>
    <w:p w:rsidR="00A723C8" w:rsidRPr="00475AB6" w:rsidRDefault="00A723C8" w:rsidP="00F3788B">
      <w:pPr>
        <w:jc w:val="right"/>
        <w:rPr>
          <w:rFonts w:ascii="Montserrat" w:hAnsi="Montserrat" w:cs="Arial"/>
          <w:b/>
          <w:sz w:val="16"/>
          <w:szCs w:val="16"/>
        </w:rPr>
      </w:pPr>
    </w:p>
    <w:p w:rsidR="00A723C8" w:rsidRPr="00475AB6" w:rsidRDefault="00A723C8" w:rsidP="00F3788B">
      <w:pPr>
        <w:jc w:val="right"/>
        <w:rPr>
          <w:rFonts w:ascii="Montserrat" w:hAnsi="Montserrat" w:cs="Arial"/>
          <w:b/>
          <w:sz w:val="16"/>
          <w:szCs w:val="16"/>
          <w:lang w:val="es-MX"/>
        </w:rPr>
      </w:pPr>
    </w:p>
    <w:p w:rsidR="00A723C8" w:rsidRPr="00475AB6" w:rsidRDefault="00A723C8" w:rsidP="00F3788B">
      <w:pPr>
        <w:jc w:val="right"/>
        <w:rPr>
          <w:rFonts w:ascii="Montserrat" w:hAnsi="Montserrat" w:cs="Arial"/>
          <w:b/>
          <w:sz w:val="16"/>
          <w:szCs w:val="16"/>
          <w:lang w:val="es-MX"/>
        </w:rPr>
      </w:pPr>
    </w:p>
    <w:p w:rsidR="00A723C8" w:rsidRPr="00475AB6" w:rsidRDefault="00A723C8" w:rsidP="00F3788B">
      <w:pPr>
        <w:jc w:val="right"/>
        <w:rPr>
          <w:rFonts w:ascii="Montserrat" w:hAnsi="Montserrat" w:cs="Arial"/>
          <w:b/>
          <w:sz w:val="16"/>
          <w:szCs w:val="16"/>
          <w:lang w:val="es-MX"/>
        </w:rPr>
      </w:pPr>
    </w:p>
    <w:p w:rsidR="00A723C8" w:rsidRPr="00475AB6" w:rsidRDefault="00A723C8" w:rsidP="00F3788B">
      <w:pPr>
        <w:jc w:val="right"/>
        <w:rPr>
          <w:rFonts w:ascii="Montserrat" w:hAnsi="Montserrat" w:cs="Arial"/>
          <w:b/>
          <w:sz w:val="16"/>
          <w:szCs w:val="16"/>
          <w:lang w:val="es-MX"/>
        </w:rPr>
      </w:pPr>
    </w:p>
    <w:p w:rsidR="00A723C8" w:rsidRPr="00475AB6" w:rsidRDefault="00A723C8" w:rsidP="00F3788B">
      <w:pPr>
        <w:jc w:val="right"/>
        <w:rPr>
          <w:rFonts w:ascii="Montserrat" w:hAnsi="Montserrat" w:cs="Arial"/>
          <w:b/>
          <w:sz w:val="16"/>
          <w:szCs w:val="16"/>
          <w:lang w:val="es-MX"/>
        </w:rPr>
      </w:pPr>
    </w:p>
    <w:p w:rsidR="00B71822" w:rsidRPr="00475AB6" w:rsidRDefault="00B71822" w:rsidP="00F3788B">
      <w:pPr>
        <w:jc w:val="right"/>
        <w:rPr>
          <w:rFonts w:ascii="Montserrat" w:hAnsi="Montserrat" w:cs="Arial"/>
          <w:b/>
          <w:sz w:val="16"/>
          <w:szCs w:val="16"/>
          <w:lang w:val="es-MX"/>
        </w:rPr>
      </w:pPr>
    </w:p>
    <w:p w:rsidR="00B71822" w:rsidRPr="00475AB6" w:rsidRDefault="00B71822" w:rsidP="00F3788B">
      <w:pPr>
        <w:jc w:val="right"/>
        <w:rPr>
          <w:rFonts w:ascii="Montserrat" w:hAnsi="Montserrat" w:cs="Arial"/>
          <w:b/>
          <w:sz w:val="16"/>
          <w:szCs w:val="16"/>
          <w:lang w:val="es-MX"/>
        </w:rPr>
      </w:pPr>
    </w:p>
    <w:sectPr w:rsidR="00B71822" w:rsidRPr="00475AB6" w:rsidSect="00C97F58">
      <w:headerReference w:type="default" r:id="rId9"/>
      <w:pgSz w:w="12240" w:h="15840"/>
      <w:pgMar w:top="1806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650D" w:rsidRDefault="001C650D" w:rsidP="00A723C8">
      <w:r>
        <w:separator/>
      </w:r>
    </w:p>
  </w:endnote>
  <w:endnote w:type="continuationSeparator" w:id="0">
    <w:p w:rsidR="001C650D" w:rsidRDefault="001C650D" w:rsidP="00A723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650D" w:rsidRDefault="001C650D" w:rsidP="00A723C8">
      <w:r>
        <w:separator/>
      </w:r>
    </w:p>
  </w:footnote>
  <w:footnote w:type="continuationSeparator" w:id="0">
    <w:p w:rsidR="001C650D" w:rsidRDefault="001C650D" w:rsidP="00A723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6067" w:rsidRDefault="00C97F58">
    <w:pPr>
      <w:pStyle w:val="Encabezado"/>
    </w:pPr>
    <w:r>
      <w:rPr>
        <w:noProof/>
        <w:lang w:val="es-MX" w:eastAsia="es-MX"/>
      </w:rPr>
      <w:drawing>
        <wp:anchor distT="0" distB="0" distL="114300" distR="114300" simplePos="0" relativeHeight="251659264" behindDoc="0" locked="0" layoutInCell="1" allowOverlap="1" wp14:anchorId="77F8FD9D" wp14:editId="262666CC">
          <wp:simplePos x="0" y="0"/>
          <wp:positionH relativeFrom="column">
            <wp:posOffset>-718185</wp:posOffset>
          </wp:positionH>
          <wp:positionV relativeFrom="paragraph">
            <wp:posOffset>-163830</wp:posOffset>
          </wp:positionV>
          <wp:extent cx="2857500" cy="756285"/>
          <wp:effectExtent l="0" t="0" r="0" b="0"/>
          <wp:wrapSquare wrapText="bothSides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211" t="6339" r="62358" b="87616"/>
                  <a:stretch>
                    <a:fillRect/>
                  </a:stretch>
                </pic:blipFill>
                <pic:spPr bwMode="auto">
                  <a:xfrm>
                    <a:off x="0" y="0"/>
                    <a:ext cx="2857500" cy="756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A427634" wp14:editId="52BD776A">
              <wp:simplePos x="0" y="0"/>
              <wp:positionH relativeFrom="column">
                <wp:posOffset>2003425</wp:posOffset>
              </wp:positionH>
              <wp:positionV relativeFrom="paragraph">
                <wp:posOffset>-167640</wp:posOffset>
              </wp:positionV>
              <wp:extent cx="3869690" cy="1009650"/>
              <wp:effectExtent l="0" t="0" r="0" b="0"/>
              <wp:wrapNone/>
              <wp:docPr id="41" name="Cuadro de texto 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869690" cy="10096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696067" w:rsidRPr="00A21BE4" w:rsidRDefault="00696067" w:rsidP="00F70E09">
                          <w:pPr>
                            <w:pStyle w:val="Sinespaciado"/>
                            <w:jc w:val="right"/>
                            <w:rPr>
                              <w:rFonts w:ascii="Arial" w:hAnsi="Arial" w:cs="Arial"/>
                              <w:sz w:val="16"/>
                              <w:szCs w:val="18"/>
                            </w:rPr>
                          </w:pPr>
                        </w:p>
                        <w:p w:rsidR="00696067" w:rsidRPr="00A21BE4" w:rsidRDefault="00696067" w:rsidP="00F70E09">
                          <w:pPr>
                            <w:pStyle w:val="Sinespaciado"/>
                            <w:jc w:val="right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A21BE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INSTITUTO MEXICANO DEL SEGURO SOCIAL</w:t>
                          </w:r>
                        </w:p>
                        <w:p w:rsidR="00696067" w:rsidRPr="00A21BE4" w:rsidRDefault="00696067" w:rsidP="00F70E09">
                          <w:pPr>
                            <w:pStyle w:val="Sinespaciado"/>
                            <w:jc w:val="right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A21BE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COORDINACIÓN DE UNIDADES MÉDICAS DE ALTA ESPECIALIDAD</w:t>
                          </w:r>
                        </w:p>
                        <w:p w:rsidR="00696067" w:rsidRPr="00A21BE4" w:rsidRDefault="00696067" w:rsidP="00F70E09">
                          <w:pPr>
                            <w:pStyle w:val="Sinespaciado"/>
                            <w:jc w:val="right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A21BE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UMAE HOSPITAL DE TRAUMATOLOGIA Y ORTOPEDIA DE PUEBLA</w:t>
                          </w:r>
                        </w:p>
                        <w:p w:rsidR="00696067" w:rsidRPr="00A21BE4" w:rsidRDefault="00696067" w:rsidP="00F70E09">
                          <w:pPr>
                            <w:pStyle w:val="Sinespaciado"/>
                            <w:jc w:val="right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A21BE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DIRECCIÓN ADMINISTRATIVA</w:t>
                          </w:r>
                        </w:p>
                        <w:p w:rsidR="00696067" w:rsidRPr="00A21BE4" w:rsidRDefault="00696067" w:rsidP="00F70E09">
                          <w:pPr>
                            <w:pStyle w:val="Sinespaciado"/>
                            <w:jc w:val="right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A21BE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DEPARTAMENTO DE CONSERVACION Y SERVICIOS GENERALES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41" o:spid="_x0000_s1026" type="#_x0000_t202" style="position:absolute;margin-left:157.75pt;margin-top:-13.2pt;width:304.7pt;height:7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" filled="f" stroked="f" strokeweight=".5pt">
              <v:path arrowok="t"/>
              <v:textbox>
                <w:txbxContent>
                  <w:p w:rsidR="00696067" w:rsidRPr="00A21BE4" w:rsidRDefault="00696067" w:rsidP="00F70E09">
                    <w:pPr>
                      <w:pStyle w:val="Sinespaciado"/>
                      <w:jc w:val="right"/>
                      <w:rPr>
                        <w:rFonts w:ascii="Arial" w:hAnsi="Arial" w:cs="Arial"/>
                        <w:sz w:val="16"/>
                        <w:szCs w:val="18"/>
                      </w:rPr>
                    </w:pPr>
                  </w:p>
                  <w:p w:rsidR="00696067" w:rsidRPr="00A21BE4" w:rsidRDefault="00696067" w:rsidP="00F70E09">
                    <w:pPr>
                      <w:pStyle w:val="Sinespaciado"/>
                      <w:jc w:val="right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A21BE4">
                      <w:rPr>
                        <w:rFonts w:ascii="Arial" w:hAnsi="Arial" w:cs="Arial"/>
                        <w:sz w:val="14"/>
                        <w:szCs w:val="16"/>
                      </w:rPr>
                      <w:t>INSTITUTO MEXICANO DEL SEGURO SOCIAL</w:t>
                    </w:r>
                  </w:p>
                  <w:p w:rsidR="00696067" w:rsidRPr="00A21BE4" w:rsidRDefault="00696067" w:rsidP="00F70E09">
                    <w:pPr>
                      <w:pStyle w:val="Sinespaciado"/>
                      <w:jc w:val="right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A21BE4">
                      <w:rPr>
                        <w:rFonts w:ascii="Arial" w:hAnsi="Arial" w:cs="Arial"/>
                        <w:sz w:val="14"/>
                        <w:szCs w:val="16"/>
                      </w:rPr>
                      <w:t>COORDINACIÓN DE UNIDADES MÉDICAS DE ALTA ESPECIALIDAD</w:t>
                    </w:r>
                  </w:p>
                  <w:p w:rsidR="00696067" w:rsidRPr="00A21BE4" w:rsidRDefault="00696067" w:rsidP="00F70E09">
                    <w:pPr>
                      <w:pStyle w:val="Sinespaciado"/>
                      <w:jc w:val="right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A21BE4">
                      <w:rPr>
                        <w:rFonts w:ascii="Arial" w:hAnsi="Arial" w:cs="Arial"/>
                        <w:sz w:val="14"/>
                        <w:szCs w:val="16"/>
                      </w:rPr>
                      <w:t>UMAE HOSPITAL DE TRAUMATOLOGIA Y ORTOPEDIA DE PUEBLA</w:t>
                    </w:r>
                  </w:p>
                  <w:p w:rsidR="00696067" w:rsidRPr="00A21BE4" w:rsidRDefault="00696067" w:rsidP="00F70E09">
                    <w:pPr>
                      <w:pStyle w:val="Sinespaciado"/>
                      <w:jc w:val="right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A21BE4">
                      <w:rPr>
                        <w:rFonts w:ascii="Arial" w:hAnsi="Arial" w:cs="Arial"/>
                        <w:sz w:val="14"/>
                        <w:szCs w:val="16"/>
                      </w:rPr>
                      <w:t>DIRECCIÓN ADMINISTRATIVA</w:t>
                    </w:r>
                  </w:p>
                  <w:p w:rsidR="00696067" w:rsidRPr="00A21BE4" w:rsidRDefault="00696067" w:rsidP="00F70E09">
                    <w:pPr>
                      <w:pStyle w:val="Sinespaciado"/>
                      <w:jc w:val="right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A21BE4">
                      <w:rPr>
                        <w:rFonts w:ascii="Arial" w:hAnsi="Arial" w:cs="Arial"/>
                        <w:sz w:val="14"/>
                        <w:szCs w:val="16"/>
                      </w:rPr>
                      <w:t>DEPARTAMENTO DE CONSERVACION Y SERVICIOS GENERALES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4"/>
    <w:multiLevelType w:val="multilevel"/>
    <w:tmpl w:val="00000004"/>
    <w:name w:val="WW8Num4"/>
    <w:lvl w:ilvl="0">
      <w:start w:val="3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6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8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96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04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4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920" w:hanging="1440"/>
      </w:pPr>
    </w:lvl>
  </w:abstractNum>
  <w:abstractNum w:abstractNumId="2">
    <w:nsid w:val="00000013"/>
    <w:multiLevelType w:val="singleLevel"/>
    <w:tmpl w:val="00000013"/>
    <w:name w:val="WW8Num2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3">
    <w:nsid w:val="00000016"/>
    <w:multiLevelType w:val="multilevel"/>
    <w:tmpl w:val="00000016"/>
    <w:name w:val="WW8Num23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933"/>
        </w:tabs>
        <w:ind w:left="933" w:hanging="360"/>
      </w:pPr>
    </w:lvl>
    <w:lvl w:ilvl="2">
      <w:start w:val="1"/>
      <w:numFmt w:val="decimal"/>
      <w:lvlText w:val="%1.%2.%3"/>
      <w:lvlJc w:val="left"/>
      <w:pPr>
        <w:tabs>
          <w:tab w:val="num" w:pos="1866"/>
        </w:tabs>
        <w:ind w:left="1866" w:hanging="720"/>
      </w:pPr>
    </w:lvl>
    <w:lvl w:ilvl="3">
      <w:start w:val="1"/>
      <w:numFmt w:val="decimal"/>
      <w:lvlText w:val="%1.%2.%3.%4"/>
      <w:lvlJc w:val="left"/>
      <w:pPr>
        <w:tabs>
          <w:tab w:val="num" w:pos="2439"/>
        </w:tabs>
        <w:ind w:left="2439" w:hanging="720"/>
      </w:pPr>
    </w:lvl>
    <w:lvl w:ilvl="4">
      <w:start w:val="1"/>
      <w:numFmt w:val="decimal"/>
      <w:lvlText w:val="%1.%2.%3.%4.%5"/>
      <w:lvlJc w:val="left"/>
      <w:pPr>
        <w:tabs>
          <w:tab w:val="num" w:pos="3372"/>
        </w:tabs>
        <w:ind w:left="3372" w:hanging="1080"/>
      </w:pPr>
    </w:lvl>
    <w:lvl w:ilvl="5">
      <w:start w:val="1"/>
      <w:numFmt w:val="decimal"/>
      <w:lvlText w:val="%1.%2.%3.%4.%5.%6"/>
      <w:lvlJc w:val="left"/>
      <w:pPr>
        <w:tabs>
          <w:tab w:val="num" w:pos="3945"/>
        </w:tabs>
        <w:ind w:left="3945" w:hanging="1080"/>
      </w:pPr>
    </w:lvl>
    <w:lvl w:ilvl="6">
      <w:start w:val="1"/>
      <w:numFmt w:val="decimal"/>
      <w:lvlText w:val="%1.%2.%3.%4.%5.%6.%7"/>
      <w:lvlJc w:val="left"/>
      <w:pPr>
        <w:tabs>
          <w:tab w:val="num" w:pos="4878"/>
        </w:tabs>
        <w:ind w:left="4878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5451"/>
        </w:tabs>
        <w:ind w:left="5451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6384"/>
        </w:tabs>
        <w:ind w:left="6384" w:hanging="1800"/>
      </w:pPr>
    </w:lvl>
  </w:abstractNum>
  <w:abstractNum w:abstractNumId="4">
    <w:nsid w:val="131B209B"/>
    <w:multiLevelType w:val="hybridMultilevel"/>
    <w:tmpl w:val="19704488"/>
    <w:lvl w:ilvl="0" w:tplc="080A0015">
      <w:start w:val="1"/>
      <w:numFmt w:val="upperLetter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15">
      <w:start w:val="1"/>
      <w:numFmt w:val="upperLetter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A24CD7"/>
    <w:multiLevelType w:val="hybridMultilevel"/>
    <w:tmpl w:val="C03AF646"/>
    <w:lvl w:ilvl="0" w:tplc="08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2C3773"/>
    <w:multiLevelType w:val="hybridMultilevel"/>
    <w:tmpl w:val="CED8ECF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1C1DF7"/>
    <w:multiLevelType w:val="hybridMultilevel"/>
    <w:tmpl w:val="AB98509C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771812C0"/>
    <w:multiLevelType w:val="hybridMultilevel"/>
    <w:tmpl w:val="52D8B41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85E0364"/>
    <w:multiLevelType w:val="hybridMultilevel"/>
    <w:tmpl w:val="9126E418"/>
    <w:lvl w:ilvl="0" w:tplc="080A0019">
      <w:start w:val="1"/>
      <w:numFmt w:val="lowerLetter"/>
      <w:lvlText w:val="%1."/>
      <w:lvlJc w:val="left"/>
      <w:pPr>
        <w:ind w:left="1440" w:hanging="360"/>
      </w:p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8"/>
  </w:num>
  <w:num w:numId="7">
    <w:abstractNumId w:val="5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788B"/>
    <w:rsid w:val="00037DA7"/>
    <w:rsid w:val="00037F2B"/>
    <w:rsid w:val="00042A1B"/>
    <w:rsid w:val="00046A4D"/>
    <w:rsid w:val="00050ACC"/>
    <w:rsid w:val="000701F9"/>
    <w:rsid w:val="000702B0"/>
    <w:rsid w:val="000734FA"/>
    <w:rsid w:val="00082831"/>
    <w:rsid w:val="00086BDD"/>
    <w:rsid w:val="000C0676"/>
    <w:rsid w:val="000D5688"/>
    <w:rsid w:val="000E0183"/>
    <w:rsid w:val="000F5F60"/>
    <w:rsid w:val="0014036A"/>
    <w:rsid w:val="001510F5"/>
    <w:rsid w:val="001513A8"/>
    <w:rsid w:val="00176F64"/>
    <w:rsid w:val="001C650D"/>
    <w:rsid w:val="001F1FD7"/>
    <w:rsid w:val="001F3D48"/>
    <w:rsid w:val="0023012D"/>
    <w:rsid w:val="002C6772"/>
    <w:rsid w:val="003607C9"/>
    <w:rsid w:val="003B1665"/>
    <w:rsid w:val="003B5984"/>
    <w:rsid w:val="00426FFE"/>
    <w:rsid w:val="00463B93"/>
    <w:rsid w:val="0047285E"/>
    <w:rsid w:val="00475AB6"/>
    <w:rsid w:val="0048221E"/>
    <w:rsid w:val="004C06C1"/>
    <w:rsid w:val="004C593B"/>
    <w:rsid w:val="004E71A4"/>
    <w:rsid w:val="004F6858"/>
    <w:rsid w:val="004F7AD6"/>
    <w:rsid w:val="00501FA8"/>
    <w:rsid w:val="00514046"/>
    <w:rsid w:val="0053492E"/>
    <w:rsid w:val="005610BB"/>
    <w:rsid w:val="00562C0F"/>
    <w:rsid w:val="0057593E"/>
    <w:rsid w:val="005860EB"/>
    <w:rsid w:val="00594A54"/>
    <w:rsid w:val="005C6DD2"/>
    <w:rsid w:val="00616507"/>
    <w:rsid w:val="006663FB"/>
    <w:rsid w:val="006900DF"/>
    <w:rsid w:val="00696067"/>
    <w:rsid w:val="00696BBB"/>
    <w:rsid w:val="006D310E"/>
    <w:rsid w:val="00745CD7"/>
    <w:rsid w:val="00775051"/>
    <w:rsid w:val="00802ABD"/>
    <w:rsid w:val="008121F1"/>
    <w:rsid w:val="00867580"/>
    <w:rsid w:val="008760A3"/>
    <w:rsid w:val="008D4E3A"/>
    <w:rsid w:val="008E3E93"/>
    <w:rsid w:val="009167C0"/>
    <w:rsid w:val="0094417C"/>
    <w:rsid w:val="0095375A"/>
    <w:rsid w:val="00957721"/>
    <w:rsid w:val="009613AD"/>
    <w:rsid w:val="00971076"/>
    <w:rsid w:val="009A6BBF"/>
    <w:rsid w:val="009B4599"/>
    <w:rsid w:val="009F7B24"/>
    <w:rsid w:val="00A23CF2"/>
    <w:rsid w:val="00A2740F"/>
    <w:rsid w:val="00A723C8"/>
    <w:rsid w:val="00AC550F"/>
    <w:rsid w:val="00B34D51"/>
    <w:rsid w:val="00B70AE8"/>
    <w:rsid w:val="00B71822"/>
    <w:rsid w:val="00BA72CB"/>
    <w:rsid w:val="00BB255E"/>
    <w:rsid w:val="00BF7C3D"/>
    <w:rsid w:val="00C0008A"/>
    <w:rsid w:val="00C14011"/>
    <w:rsid w:val="00C60F0B"/>
    <w:rsid w:val="00C905AF"/>
    <w:rsid w:val="00C97F58"/>
    <w:rsid w:val="00CA0788"/>
    <w:rsid w:val="00CC04D8"/>
    <w:rsid w:val="00CE3780"/>
    <w:rsid w:val="00EF0A5B"/>
    <w:rsid w:val="00F12AE6"/>
    <w:rsid w:val="00F1739B"/>
    <w:rsid w:val="00F337E5"/>
    <w:rsid w:val="00F3788B"/>
    <w:rsid w:val="00F46F0E"/>
    <w:rsid w:val="00F90CC8"/>
    <w:rsid w:val="00FF5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88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s-ES" w:eastAsia="ar-SA"/>
    </w:rPr>
  </w:style>
  <w:style w:type="paragraph" w:styleId="Ttulo1">
    <w:name w:val="heading 1"/>
    <w:basedOn w:val="Normal"/>
    <w:next w:val="Normal"/>
    <w:link w:val="Ttulo1Car"/>
    <w:qFormat/>
    <w:rsid w:val="00F3788B"/>
    <w:pPr>
      <w:keepNext/>
      <w:tabs>
        <w:tab w:val="num" w:pos="432"/>
      </w:tabs>
      <w:spacing w:before="240" w:after="60"/>
      <w:ind w:left="432" w:hanging="432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F3788B"/>
    <w:pPr>
      <w:keepNext/>
      <w:tabs>
        <w:tab w:val="left" w:pos="0"/>
        <w:tab w:val="num" w:pos="576"/>
      </w:tabs>
      <w:spacing w:before="240" w:after="60"/>
      <w:ind w:left="576" w:hanging="576"/>
      <w:outlineLvl w:val="1"/>
    </w:pPr>
    <w:rPr>
      <w:rFonts w:ascii="Arial" w:hAnsi="Arial" w:cs="Arial"/>
      <w:b/>
      <w:i/>
      <w:sz w:val="28"/>
    </w:rPr>
  </w:style>
  <w:style w:type="paragraph" w:styleId="Ttulo3">
    <w:name w:val="heading 3"/>
    <w:basedOn w:val="Normal"/>
    <w:next w:val="Normal"/>
    <w:link w:val="Ttulo3Car"/>
    <w:qFormat/>
    <w:rsid w:val="00F3788B"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Ttulo5">
    <w:name w:val="heading 5"/>
    <w:basedOn w:val="Normal"/>
    <w:next w:val="Normal"/>
    <w:link w:val="Ttulo5Car"/>
    <w:qFormat/>
    <w:rsid w:val="00F3788B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Ttulo9">
    <w:name w:val="heading 9"/>
    <w:basedOn w:val="Normal"/>
    <w:next w:val="Normal"/>
    <w:link w:val="Ttulo9Car"/>
    <w:qFormat/>
    <w:rsid w:val="00F3788B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F3788B"/>
    <w:rPr>
      <w:rFonts w:ascii="Arial" w:eastAsia="Times New Roman" w:hAnsi="Arial" w:cs="Arial"/>
      <w:b/>
      <w:bCs/>
      <w:kern w:val="1"/>
      <w:sz w:val="32"/>
      <w:szCs w:val="32"/>
      <w:lang w:val="es-ES" w:eastAsia="ar-SA"/>
    </w:rPr>
  </w:style>
  <w:style w:type="character" w:customStyle="1" w:styleId="Ttulo2Car">
    <w:name w:val="Título 2 Car"/>
    <w:basedOn w:val="Fuentedeprrafopredeter"/>
    <w:link w:val="Ttulo2"/>
    <w:rsid w:val="00F3788B"/>
    <w:rPr>
      <w:rFonts w:ascii="Arial" w:eastAsia="Times New Roman" w:hAnsi="Arial" w:cs="Arial"/>
      <w:b/>
      <w:i/>
      <w:sz w:val="28"/>
      <w:szCs w:val="20"/>
      <w:lang w:val="es-ES" w:eastAsia="ar-SA"/>
    </w:rPr>
  </w:style>
  <w:style w:type="character" w:customStyle="1" w:styleId="Ttulo3Car">
    <w:name w:val="Título 3 Car"/>
    <w:basedOn w:val="Fuentedeprrafopredeter"/>
    <w:link w:val="Ttulo3"/>
    <w:rsid w:val="00F3788B"/>
    <w:rPr>
      <w:rFonts w:ascii="Arial" w:eastAsia="Times New Roman" w:hAnsi="Arial" w:cs="Arial"/>
      <w:b/>
      <w:bCs/>
      <w:sz w:val="26"/>
      <w:szCs w:val="26"/>
      <w:lang w:val="es-ES" w:eastAsia="ar-SA"/>
    </w:rPr>
  </w:style>
  <w:style w:type="character" w:customStyle="1" w:styleId="Ttulo5Car">
    <w:name w:val="Título 5 Car"/>
    <w:basedOn w:val="Fuentedeprrafopredeter"/>
    <w:link w:val="Ttulo5"/>
    <w:rsid w:val="00F3788B"/>
    <w:rPr>
      <w:rFonts w:ascii="Times New Roman" w:eastAsia="Times New Roman" w:hAnsi="Times New Roman" w:cs="Times New Roman"/>
      <w:b/>
      <w:bCs/>
      <w:i/>
      <w:iCs/>
      <w:sz w:val="26"/>
      <w:szCs w:val="26"/>
      <w:lang w:val="es-ES" w:eastAsia="ar-SA"/>
    </w:rPr>
  </w:style>
  <w:style w:type="character" w:customStyle="1" w:styleId="Ttulo9Car">
    <w:name w:val="Título 9 Car"/>
    <w:basedOn w:val="Fuentedeprrafopredeter"/>
    <w:link w:val="Ttulo9"/>
    <w:rsid w:val="00F3788B"/>
    <w:rPr>
      <w:rFonts w:ascii="Arial" w:eastAsia="Times New Roman" w:hAnsi="Arial" w:cs="Arial"/>
      <w:lang w:val="es-ES" w:eastAsia="ar-SA"/>
    </w:rPr>
  </w:style>
  <w:style w:type="paragraph" w:styleId="Textoindependiente">
    <w:name w:val="Body Text"/>
    <w:basedOn w:val="Normal"/>
    <w:link w:val="TextoindependienteCar"/>
    <w:rsid w:val="00F3788B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rsid w:val="00F3788B"/>
    <w:rPr>
      <w:rFonts w:ascii="Times New Roman" w:eastAsia="Times New Roman" w:hAnsi="Times New Roman" w:cs="Times New Roman"/>
      <w:sz w:val="24"/>
      <w:szCs w:val="20"/>
      <w:lang w:val="es-ES" w:eastAsia="ar-SA"/>
    </w:rPr>
  </w:style>
  <w:style w:type="paragraph" w:styleId="Encabezado">
    <w:name w:val="header"/>
    <w:basedOn w:val="Normal"/>
    <w:link w:val="EncabezadoCar"/>
    <w:rsid w:val="00F3788B"/>
    <w:pPr>
      <w:tabs>
        <w:tab w:val="center" w:pos="4419"/>
        <w:tab w:val="right" w:pos="8838"/>
      </w:tabs>
    </w:pPr>
    <w:rPr>
      <w:rFonts w:ascii="Arial" w:hAnsi="Arial" w:cs="Arial"/>
      <w:sz w:val="20"/>
      <w:lang w:val="es-ES_tradnl"/>
    </w:rPr>
  </w:style>
  <w:style w:type="character" w:customStyle="1" w:styleId="EncabezadoCar">
    <w:name w:val="Encabezado Car"/>
    <w:basedOn w:val="Fuentedeprrafopredeter"/>
    <w:link w:val="Encabezado"/>
    <w:rsid w:val="00F3788B"/>
    <w:rPr>
      <w:rFonts w:ascii="Arial" w:eastAsia="Times New Roman" w:hAnsi="Arial" w:cs="Arial"/>
      <w:sz w:val="20"/>
      <w:szCs w:val="20"/>
      <w:lang w:val="es-ES_tradnl" w:eastAsia="ar-SA"/>
    </w:rPr>
  </w:style>
  <w:style w:type="paragraph" w:customStyle="1" w:styleId="Textonormal">
    <w:name w:val="Texto normal"/>
    <w:basedOn w:val="Normal"/>
    <w:rsid w:val="00F3788B"/>
    <w:pPr>
      <w:spacing w:after="120"/>
    </w:pPr>
  </w:style>
  <w:style w:type="paragraph" w:styleId="Ttulo">
    <w:name w:val="Title"/>
    <w:basedOn w:val="Normal"/>
    <w:next w:val="Subttulo"/>
    <w:link w:val="TtuloCar"/>
    <w:qFormat/>
    <w:rsid w:val="00F3788B"/>
    <w:pPr>
      <w:jc w:val="center"/>
    </w:pPr>
    <w:rPr>
      <w:b/>
      <w:sz w:val="28"/>
    </w:rPr>
  </w:style>
  <w:style w:type="character" w:customStyle="1" w:styleId="TtuloCar">
    <w:name w:val="Título Car"/>
    <w:basedOn w:val="Fuentedeprrafopredeter"/>
    <w:link w:val="Ttulo"/>
    <w:rsid w:val="00F3788B"/>
    <w:rPr>
      <w:rFonts w:ascii="Times New Roman" w:eastAsia="Times New Roman" w:hAnsi="Times New Roman" w:cs="Times New Roman"/>
      <w:b/>
      <w:sz w:val="28"/>
      <w:szCs w:val="20"/>
      <w:lang w:val="es-ES" w:eastAsia="ar-SA"/>
    </w:rPr>
  </w:style>
  <w:style w:type="paragraph" w:customStyle="1" w:styleId="Textoindependiente21">
    <w:name w:val="Texto independiente 21"/>
    <w:basedOn w:val="Normal"/>
    <w:rsid w:val="00F3788B"/>
    <w:pPr>
      <w:widowControl w:val="0"/>
      <w:overflowPunct w:val="0"/>
      <w:autoSpaceDE w:val="0"/>
      <w:jc w:val="both"/>
      <w:textAlignment w:val="baseline"/>
    </w:pPr>
    <w:rPr>
      <w:rFonts w:ascii="Arial" w:hAnsi="Arial"/>
      <w:sz w:val="20"/>
    </w:rPr>
  </w:style>
  <w:style w:type="paragraph" w:customStyle="1" w:styleId="Textoindependiente210">
    <w:name w:val="Texto independiente 21"/>
    <w:basedOn w:val="Normal"/>
    <w:rsid w:val="00F3788B"/>
    <w:pPr>
      <w:spacing w:after="120" w:line="480" w:lineRule="auto"/>
    </w:pPr>
  </w:style>
  <w:style w:type="paragraph" w:customStyle="1" w:styleId="Textoindependiente31">
    <w:name w:val="Texto independiente 31"/>
    <w:basedOn w:val="Normal"/>
    <w:rsid w:val="00F3788B"/>
    <w:pPr>
      <w:overflowPunct w:val="0"/>
      <w:autoSpaceDE w:val="0"/>
      <w:jc w:val="both"/>
      <w:textAlignment w:val="baseline"/>
    </w:pPr>
  </w:style>
  <w:style w:type="paragraph" w:styleId="Subttulo">
    <w:name w:val="Subtitle"/>
    <w:basedOn w:val="Normal"/>
    <w:next w:val="Normal"/>
    <w:link w:val="SubttuloCar"/>
    <w:qFormat/>
    <w:rsid w:val="00F3788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3788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s-ES" w:eastAsia="ar-SA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3788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3788B"/>
    <w:rPr>
      <w:rFonts w:ascii="Tahoma" w:eastAsia="Times New Roman" w:hAnsi="Tahoma" w:cs="Tahoma"/>
      <w:sz w:val="16"/>
      <w:szCs w:val="16"/>
      <w:lang w:val="es-ES" w:eastAsia="ar-SA"/>
    </w:rPr>
  </w:style>
  <w:style w:type="paragraph" w:styleId="Piedepgina">
    <w:name w:val="footer"/>
    <w:basedOn w:val="Normal"/>
    <w:link w:val="PiedepginaCar"/>
    <w:uiPriority w:val="99"/>
    <w:rsid w:val="003B1665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B1665"/>
    <w:rPr>
      <w:rFonts w:ascii="Times New Roman" w:eastAsia="Times New Roman" w:hAnsi="Times New Roman" w:cs="Times New Roman"/>
      <w:sz w:val="24"/>
      <w:szCs w:val="20"/>
      <w:lang w:val="es-ES" w:eastAsia="ar-SA"/>
    </w:rPr>
  </w:style>
  <w:style w:type="paragraph" w:customStyle="1" w:styleId="Sangra3detindependiente1">
    <w:name w:val="Sangría 3 de t. independiente1"/>
    <w:basedOn w:val="Normal"/>
    <w:rsid w:val="003B1665"/>
    <w:pPr>
      <w:autoSpaceDE w:val="0"/>
      <w:ind w:left="284" w:hanging="284"/>
      <w:jc w:val="both"/>
    </w:pPr>
    <w:rPr>
      <w:rFonts w:ascii="Arial" w:hAnsi="Arial" w:cs="Arial"/>
      <w:sz w:val="20"/>
      <w:lang w:val="es-ES_tradnl"/>
    </w:rPr>
  </w:style>
  <w:style w:type="paragraph" w:styleId="Prrafodelista">
    <w:name w:val="List Paragraph"/>
    <w:basedOn w:val="Normal"/>
    <w:qFormat/>
    <w:rsid w:val="00463B93"/>
    <w:pPr>
      <w:ind w:left="708"/>
    </w:pPr>
  </w:style>
  <w:style w:type="paragraph" w:styleId="Textonotaalfinal">
    <w:name w:val="endnote text"/>
    <w:basedOn w:val="Normal"/>
    <w:link w:val="TextonotaalfinalCar"/>
    <w:uiPriority w:val="99"/>
    <w:unhideWhenUsed/>
    <w:rsid w:val="00AC550F"/>
    <w:rPr>
      <w:sz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rsid w:val="00AC550F"/>
    <w:rPr>
      <w:rFonts w:ascii="Times New Roman" w:eastAsia="Times New Roman" w:hAnsi="Times New Roman" w:cs="Times New Roman"/>
      <w:sz w:val="20"/>
      <w:szCs w:val="20"/>
      <w:lang w:val="es-ES" w:eastAsia="ar-SA"/>
    </w:rPr>
  </w:style>
  <w:style w:type="character" w:styleId="Refdenotaalfinal">
    <w:name w:val="endnote reference"/>
    <w:basedOn w:val="Fuentedeprrafopredeter"/>
    <w:uiPriority w:val="99"/>
    <w:unhideWhenUsed/>
    <w:rsid w:val="00AC550F"/>
    <w:rPr>
      <w:vertAlign w:val="superscript"/>
    </w:rPr>
  </w:style>
  <w:style w:type="paragraph" w:styleId="Sinespaciado">
    <w:name w:val="No Spacing"/>
    <w:uiPriority w:val="1"/>
    <w:qFormat/>
    <w:rsid w:val="00696067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88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s-ES" w:eastAsia="ar-SA"/>
    </w:rPr>
  </w:style>
  <w:style w:type="paragraph" w:styleId="Ttulo1">
    <w:name w:val="heading 1"/>
    <w:basedOn w:val="Normal"/>
    <w:next w:val="Normal"/>
    <w:link w:val="Ttulo1Car"/>
    <w:qFormat/>
    <w:rsid w:val="00F3788B"/>
    <w:pPr>
      <w:keepNext/>
      <w:tabs>
        <w:tab w:val="num" w:pos="432"/>
      </w:tabs>
      <w:spacing w:before="240" w:after="60"/>
      <w:ind w:left="432" w:hanging="432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F3788B"/>
    <w:pPr>
      <w:keepNext/>
      <w:tabs>
        <w:tab w:val="left" w:pos="0"/>
        <w:tab w:val="num" w:pos="576"/>
      </w:tabs>
      <w:spacing w:before="240" w:after="60"/>
      <w:ind w:left="576" w:hanging="576"/>
      <w:outlineLvl w:val="1"/>
    </w:pPr>
    <w:rPr>
      <w:rFonts w:ascii="Arial" w:hAnsi="Arial" w:cs="Arial"/>
      <w:b/>
      <w:i/>
      <w:sz w:val="28"/>
    </w:rPr>
  </w:style>
  <w:style w:type="paragraph" w:styleId="Ttulo3">
    <w:name w:val="heading 3"/>
    <w:basedOn w:val="Normal"/>
    <w:next w:val="Normal"/>
    <w:link w:val="Ttulo3Car"/>
    <w:qFormat/>
    <w:rsid w:val="00F3788B"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Ttulo5">
    <w:name w:val="heading 5"/>
    <w:basedOn w:val="Normal"/>
    <w:next w:val="Normal"/>
    <w:link w:val="Ttulo5Car"/>
    <w:qFormat/>
    <w:rsid w:val="00F3788B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Ttulo9">
    <w:name w:val="heading 9"/>
    <w:basedOn w:val="Normal"/>
    <w:next w:val="Normal"/>
    <w:link w:val="Ttulo9Car"/>
    <w:qFormat/>
    <w:rsid w:val="00F3788B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F3788B"/>
    <w:rPr>
      <w:rFonts w:ascii="Arial" w:eastAsia="Times New Roman" w:hAnsi="Arial" w:cs="Arial"/>
      <w:b/>
      <w:bCs/>
      <w:kern w:val="1"/>
      <w:sz w:val="32"/>
      <w:szCs w:val="32"/>
      <w:lang w:val="es-ES" w:eastAsia="ar-SA"/>
    </w:rPr>
  </w:style>
  <w:style w:type="character" w:customStyle="1" w:styleId="Ttulo2Car">
    <w:name w:val="Título 2 Car"/>
    <w:basedOn w:val="Fuentedeprrafopredeter"/>
    <w:link w:val="Ttulo2"/>
    <w:rsid w:val="00F3788B"/>
    <w:rPr>
      <w:rFonts w:ascii="Arial" w:eastAsia="Times New Roman" w:hAnsi="Arial" w:cs="Arial"/>
      <w:b/>
      <w:i/>
      <w:sz w:val="28"/>
      <w:szCs w:val="20"/>
      <w:lang w:val="es-ES" w:eastAsia="ar-SA"/>
    </w:rPr>
  </w:style>
  <w:style w:type="character" w:customStyle="1" w:styleId="Ttulo3Car">
    <w:name w:val="Título 3 Car"/>
    <w:basedOn w:val="Fuentedeprrafopredeter"/>
    <w:link w:val="Ttulo3"/>
    <w:rsid w:val="00F3788B"/>
    <w:rPr>
      <w:rFonts w:ascii="Arial" w:eastAsia="Times New Roman" w:hAnsi="Arial" w:cs="Arial"/>
      <w:b/>
      <w:bCs/>
      <w:sz w:val="26"/>
      <w:szCs w:val="26"/>
      <w:lang w:val="es-ES" w:eastAsia="ar-SA"/>
    </w:rPr>
  </w:style>
  <w:style w:type="character" w:customStyle="1" w:styleId="Ttulo5Car">
    <w:name w:val="Título 5 Car"/>
    <w:basedOn w:val="Fuentedeprrafopredeter"/>
    <w:link w:val="Ttulo5"/>
    <w:rsid w:val="00F3788B"/>
    <w:rPr>
      <w:rFonts w:ascii="Times New Roman" w:eastAsia="Times New Roman" w:hAnsi="Times New Roman" w:cs="Times New Roman"/>
      <w:b/>
      <w:bCs/>
      <w:i/>
      <w:iCs/>
      <w:sz w:val="26"/>
      <w:szCs w:val="26"/>
      <w:lang w:val="es-ES" w:eastAsia="ar-SA"/>
    </w:rPr>
  </w:style>
  <w:style w:type="character" w:customStyle="1" w:styleId="Ttulo9Car">
    <w:name w:val="Título 9 Car"/>
    <w:basedOn w:val="Fuentedeprrafopredeter"/>
    <w:link w:val="Ttulo9"/>
    <w:rsid w:val="00F3788B"/>
    <w:rPr>
      <w:rFonts w:ascii="Arial" w:eastAsia="Times New Roman" w:hAnsi="Arial" w:cs="Arial"/>
      <w:lang w:val="es-ES" w:eastAsia="ar-SA"/>
    </w:rPr>
  </w:style>
  <w:style w:type="paragraph" w:styleId="Textoindependiente">
    <w:name w:val="Body Text"/>
    <w:basedOn w:val="Normal"/>
    <w:link w:val="TextoindependienteCar"/>
    <w:rsid w:val="00F3788B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rsid w:val="00F3788B"/>
    <w:rPr>
      <w:rFonts w:ascii="Times New Roman" w:eastAsia="Times New Roman" w:hAnsi="Times New Roman" w:cs="Times New Roman"/>
      <w:sz w:val="24"/>
      <w:szCs w:val="20"/>
      <w:lang w:val="es-ES" w:eastAsia="ar-SA"/>
    </w:rPr>
  </w:style>
  <w:style w:type="paragraph" w:styleId="Encabezado">
    <w:name w:val="header"/>
    <w:basedOn w:val="Normal"/>
    <w:link w:val="EncabezadoCar"/>
    <w:rsid w:val="00F3788B"/>
    <w:pPr>
      <w:tabs>
        <w:tab w:val="center" w:pos="4419"/>
        <w:tab w:val="right" w:pos="8838"/>
      </w:tabs>
    </w:pPr>
    <w:rPr>
      <w:rFonts w:ascii="Arial" w:hAnsi="Arial" w:cs="Arial"/>
      <w:sz w:val="20"/>
      <w:lang w:val="es-ES_tradnl"/>
    </w:rPr>
  </w:style>
  <w:style w:type="character" w:customStyle="1" w:styleId="EncabezadoCar">
    <w:name w:val="Encabezado Car"/>
    <w:basedOn w:val="Fuentedeprrafopredeter"/>
    <w:link w:val="Encabezado"/>
    <w:rsid w:val="00F3788B"/>
    <w:rPr>
      <w:rFonts w:ascii="Arial" w:eastAsia="Times New Roman" w:hAnsi="Arial" w:cs="Arial"/>
      <w:sz w:val="20"/>
      <w:szCs w:val="20"/>
      <w:lang w:val="es-ES_tradnl" w:eastAsia="ar-SA"/>
    </w:rPr>
  </w:style>
  <w:style w:type="paragraph" w:customStyle="1" w:styleId="Textonormal">
    <w:name w:val="Texto normal"/>
    <w:basedOn w:val="Normal"/>
    <w:rsid w:val="00F3788B"/>
    <w:pPr>
      <w:spacing w:after="120"/>
    </w:pPr>
  </w:style>
  <w:style w:type="paragraph" w:styleId="Ttulo">
    <w:name w:val="Title"/>
    <w:basedOn w:val="Normal"/>
    <w:next w:val="Subttulo"/>
    <w:link w:val="TtuloCar"/>
    <w:qFormat/>
    <w:rsid w:val="00F3788B"/>
    <w:pPr>
      <w:jc w:val="center"/>
    </w:pPr>
    <w:rPr>
      <w:b/>
      <w:sz w:val="28"/>
    </w:rPr>
  </w:style>
  <w:style w:type="character" w:customStyle="1" w:styleId="TtuloCar">
    <w:name w:val="Título Car"/>
    <w:basedOn w:val="Fuentedeprrafopredeter"/>
    <w:link w:val="Ttulo"/>
    <w:rsid w:val="00F3788B"/>
    <w:rPr>
      <w:rFonts w:ascii="Times New Roman" w:eastAsia="Times New Roman" w:hAnsi="Times New Roman" w:cs="Times New Roman"/>
      <w:b/>
      <w:sz w:val="28"/>
      <w:szCs w:val="20"/>
      <w:lang w:val="es-ES" w:eastAsia="ar-SA"/>
    </w:rPr>
  </w:style>
  <w:style w:type="paragraph" w:customStyle="1" w:styleId="Textoindependiente21">
    <w:name w:val="Texto independiente 21"/>
    <w:basedOn w:val="Normal"/>
    <w:rsid w:val="00F3788B"/>
    <w:pPr>
      <w:widowControl w:val="0"/>
      <w:overflowPunct w:val="0"/>
      <w:autoSpaceDE w:val="0"/>
      <w:jc w:val="both"/>
      <w:textAlignment w:val="baseline"/>
    </w:pPr>
    <w:rPr>
      <w:rFonts w:ascii="Arial" w:hAnsi="Arial"/>
      <w:sz w:val="20"/>
    </w:rPr>
  </w:style>
  <w:style w:type="paragraph" w:customStyle="1" w:styleId="Textoindependiente210">
    <w:name w:val="Texto independiente 21"/>
    <w:basedOn w:val="Normal"/>
    <w:rsid w:val="00F3788B"/>
    <w:pPr>
      <w:spacing w:after="120" w:line="480" w:lineRule="auto"/>
    </w:pPr>
  </w:style>
  <w:style w:type="paragraph" w:customStyle="1" w:styleId="Textoindependiente31">
    <w:name w:val="Texto independiente 31"/>
    <w:basedOn w:val="Normal"/>
    <w:rsid w:val="00F3788B"/>
    <w:pPr>
      <w:overflowPunct w:val="0"/>
      <w:autoSpaceDE w:val="0"/>
      <w:jc w:val="both"/>
      <w:textAlignment w:val="baseline"/>
    </w:pPr>
  </w:style>
  <w:style w:type="paragraph" w:styleId="Subttulo">
    <w:name w:val="Subtitle"/>
    <w:basedOn w:val="Normal"/>
    <w:next w:val="Normal"/>
    <w:link w:val="SubttuloCar"/>
    <w:qFormat/>
    <w:rsid w:val="00F3788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3788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s-ES" w:eastAsia="ar-SA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3788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3788B"/>
    <w:rPr>
      <w:rFonts w:ascii="Tahoma" w:eastAsia="Times New Roman" w:hAnsi="Tahoma" w:cs="Tahoma"/>
      <w:sz w:val="16"/>
      <w:szCs w:val="16"/>
      <w:lang w:val="es-ES" w:eastAsia="ar-SA"/>
    </w:rPr>
  </w:style>
  <w:style w:type="paragraph" w:styleId="Piedepgina">
    <w:name w:val="footer"/>
    <w:basedOn w:val="Normal"/>
    <w:link w:val="PiedepginaCar"/>
    <w:uiPriority w:val="99"/>
    <w:rsid w:val="003B1665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B1665"/>
    <w:rPr>
      <w:rFonts w:ascii="Times New Roman" w:eastAsia="Times New Roman" w:hAnsi="Times New Roman" w:cs="Times New Roman"/>
      <w:sz w:val="24"/>
      <w:szCs w:val="20"/>
      <w:lang w:val="es-ES" w:eastAsia="ar-SA"/>
    </w:rPr>
  </w:style>
  <w:style w:type="paragraph" w:customStyle="1" w:styleId="Sangra3detindependiente1">
    <w:name w:val="Sangría 3 de t. independiente1"/>
    <w:basedOn w:val="Normal"/>
    <w:rsid w:val="003B1665"/>
    <w:pPr>
      <w:autoSpaceDE w:val="0"/>
      <w:ind w:left="284" w:hanging="284"/>
      <w:jc w:val="both"/>
    </w:pPr>
    <w:rPr>
      <w:rFonts w:ascii="Arial" w:hAnsi="Arial" w:cs="Arial"/>
      <w:sz w:val="20"/>
      <w:lang w:val="es-ES_tradnl"/>
    </w:rPr>
  </w:style>
  <w:style w:type="paragraph" w:styleId="Prrafodelista">
    <w:name w:val="List Paragraph"/>
    <w:basedOn w:val="Normal"/>
    <w:qFormat/>
    <w:rsid w:val="00463B93"/>
    <w:pPr>
      <w:ind w:left="708"/>
    </w:pPr>
  </w:style>
  <w:style w:type="paragraph" w:styleId="Textonotaalfinal">
    <w:name w:val="endnote text"/>
    <w:basedOn w:val="Normal"/>
    <w:link w:val="TextonotaalfinalCar"/>
    <w:uiPriority w:val="99"/>
    <w:unhideWhenUsed/>
    <w:rsid w:val="00AC550F"/>
    <w:rPr>
      <w:sz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rsid w:val="00AC550F"/>
    <w:rPr>
      <w:rFonts w:ascii="Times New Roman" w:eastAsia="Times New Roman" w:hAnsi="Times New Roman" w:cs="Times New Roman"/>
      <w:sz w:val="20"/>
      <w:szCs w:val="20"/>
      <w:lang w:val="es-ES" w:eastAsia="ar-SA"/>
    </w:rPr>
  </w:style>
  <w:style w:type="character" w:styleId="Refdenotaalfinal">
    <w:name w:val="endnote reference"/>
    <w:basedOn w:val="Fuentedeprrafopredeter"/>
    <w:uiPriority w:val="99"/>
    <w:unhideWhenUsed/>
    <w:rsid w:val="00AC550F"/>
    <w:rPr>
      <w:vertAlign w:val="superscript"/>
    </w:rPr>
  </w:style>
  <w:style w:type="paragraph" w:styleId="Sinespaciado">
    <w:name w:val="No Spacing"/>
    <w:uiPriority w:val="1"/>
    <w:qFormat/>
    <w:rsid w:val="0069606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2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5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19206A-0F14-4BD9-8E62-F9D16ABB03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135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Instituto Mexicano del Seguro Social</Company>
  <LinksUpToDate>false</LinksUpToDate>
  <CharactersWithSpaces>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Pablo Israel Ovando Zarate</dc:creator>
  <cp:lastModifiedBy>Pablo Israel Ovando Zarate</cp:lastModifiedBy>
  <cp:revision>6</cp:revision>
  <cp:lastPrinted>2019-01-17T23:26:00Z</cp:lastPrinted>
  <dcterms:created xsi:type="dcterms:W3CDTF">2020-09-23T21:33:00Z</dcterms:created>
  <dcterms:modified xsi:type="dcterms:W3CDTF">2022-10-03T18:11:00Z</dcterms:modified>
</cp:coreProperties>
</file>